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9B641B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641B">
        <w:rPr>
          <w:rFonts w:ascii="Times New Roman" w:hAnsi="Times New Roman"/>
          <w:b/>
          <w:bCs/>
          <w:sz w:val="28"/>
          <w:szCs w:val="28"/>
        </w:rPr>
        <w:t>УКРАЇНА</w:t>
      </w:r>
      <w:r w:rsidRPr="009B641B">
        <w:rPr>
          <w:rFonts w:ascii="Times New Roman" w:hAnsi="Times New Roman"/>
          <w:sz w:val="28"/>
          <w:szCs w:val="28"/>
        </w:rPr>
        <w:t> </w:t>
      </w:r>
    </w:p>
    <w:p w:rsidR="001A4C7A" w:rsidRPr="009B641B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9B641B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9B641B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9B641B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9B641B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9B641B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9B641B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B641B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9B641B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9B641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B641B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9B641B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A4C7A" w:rsidRPr="009B641B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1A4C7A" w:rsidRPr="00D50D6F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9B641B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D50D6F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78-9-8/664</w:t>
      </w:r>
      <w:bookmarkStart w:id="0" w:name="_GoBack"/>
      <w:bookmarkEnd w:id="0"/>
    </w:p>
    <w:p w:rsidR="001A4C7A" w:rsidRPr="009B641B" w:rsidRDefault="00D50D6F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18 травня</w:t>
      </w:r>
      <w:r w:rsidR="001A4C7A" w:rsidRPr="009B641B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9 </w:t>
      </w:r>
      <w:proofErr w:type="spellStart"/>
      <w:r w:rsidR="001A4C7A" w:rsidRPr="009B641B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1A4C7A" w:rsidRPr="009B641B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1A4C7A" w:rsidRPr="009B641B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1A4C7A" w:rsidRPr="009B641B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A4C7A" w:rsidRPr="009B641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9B641B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9B641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9B641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9B641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B641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9B641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B641B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9B64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B641B" w:rsidRPr="009B641B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9B641B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</w:p>
    <w:p w:rsidR="001A4C7A" w:rsidRPr="009B641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9B641B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 w:rsidRPr="009B641B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C37D23" w:rsidRPr="009B641B">
        <w:rPr>
          <w:rFonts w:ascii="Times New Roman" w:hAnsi="Times New Roman"/>
          <w:b/>
          <w:bCs/>
          <w:sz w:val="28"/>
          <w:szCs w:val="28"/>
          <w:lang w:val="uk-UA"/>
        </w:rPr>
        <w:t>Хмель</w:t>
      </w:r>
      <w:proofErr w:type="spellEnd"/>
      <w:r w:rsidR="00C37D23" w:rsidRPr="009B641B">
        <w:rPr>
          <w:rFonts w:ascii="Times New Roman" w:hAnsi="Times New Roman"/>
          <w:b/>
          <w:bCs/>
          <w:sz w:val="28"/>
          <w:szCs w:val="28"/>
          <w:lang w:val="uk-UA"/>
        </w:rPr>
        <w:t xml:space="preserve"> С.В</w:t>
      </w:r>
      <w:r w:rsidRPr="009B641B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9B641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9B641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1A4C7A" w:rsidRPr="009B641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9B641B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</w:t>
      </w:r>
      <w:proofErr w:type="spellStart"/>
      <w:r w:rsidRPr="009B641B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C37D23" w:rsidRPr="009B641B">
        <w:rPr>
          <w:rFonts w:ascii="Times New Roman" w:hAnsi="Times New Roman"/>
          <w:bCs/>
          <w:sz w:val="28"/>
          <w:szCs w:val="28"/>
          <w:lang w:val="uk-UA"/>
        </w:rPr>
        <w:t>Хмель</w:t>
      </w:r>
      <w:proofErr w:type="spellEnd"/>
      <w:r w:rsidR="00C37D23" w:rsidRPr="009B641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641B" w:rsidRPr="009B641B">
        <w:rPr>
          <w:rFonts w:ascii="Times New Roman" w:hAnsi="Times New Roman"/>
          <w:bCs/>
          <w:sz w:val="28"/>
          <w:szCs w:val="28"/>
          <w:lang w:val="uk-UA"/>
        </w:rPr>
        <w:t>Світлан</w:t>
      </w:r>
      <w:r w:rsidR="009B64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9B641B" w:rsidRPr="009B641B">
        <w:rPr>
          <w:rFonts w:ascii="Times New Roman" w:hAnsi="Times New Roman"/>
          <w:bCs/>
          <w:sz w:val="28"/>
          <w:szCs w:val="28"/>
          <w:lang w:val="uk-UA"/>
        </w:rPr>
        <w:t xml:space="preserve"> Василівн</w:t>
      </w:r>
      <w:r w:rsidR="009B64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9B641B" w:rsidRPr="009B641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B641B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</w:t>
      </w:r>
      <w:r w:rsidR="009B641B" w:rsidRPr="009B641B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Pr="009B641B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</w:t>
      </w:r>
      <w:r w:rsidR="009B641B">
        <w:rPr>
          <w:rFonts w:ascii="Times New Roman" w:hAnsi="Times New Roman"/>
          <w:sz w:val="28"/>
          <w:szCs w:val="28"/>
          <w:lang w:val="uk-UA"/>
        </w:rPr>
        <w:t xml:space="preserve"> керуючись ст.ст.</w:t>
      </w:r>
      <w:r w:rsidR="0087494E" w:rsidRPr="009B641B">
        <w:rPr>
          <w:rFonts w:ascii="Times New Roman" w:hAnsi="Times New Roman"/>
          <w:sz w:val="28"/>
          <w:szCs w:val="28"/>
          <w:lang w:val="uk-UA"/>
        </w:rPr>
        <w:t xml:space="preserve">12,40,118,121 </w:t>
      </w:r>
      <w:r w:rsidR="0087494E" w:rsidRPr="009B641B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 w:rsidRPr="009B641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9B64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641B">
        <w:rPr>
          <w:rFonts w:ascii="Times New Roman" w:hAnsi="Times New Roman"/>
          <w:sz w:val="28"/>
          <w:szCs w:val="28"/>
          <w:lang w:val="uk-UA"/>
        </w:rPr>
        <w:t>ст.</w:t>
      </w:r>
      <w:r w:rsidR="0087494E" w:rsidRPr="009B641B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 w:rsidRPr="009B641B">
        <w:rPr>
          <w:rFonts w:ascii="Times New Roman" w:hAnsi="Times New Roman"/>
          <w:sz w:val="28"/>
          <w:szCs w:val="28"/>
          <w:lang w:val="uk-UA"/>
        </w:rPr>
        <w:t>Про землеустрій»</w:t>
      </w:r>
      <w:r w:rsidR="009B641B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9B641B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DA238C" w:rsidRPr="009B641B">
        <w:rPr>
          <w:sz w:val="28"/>
          <w:szCs w:val="28"/>
          <w:lang w:val="uk-UA"/>
        </w:rPr>
        <w:t xml:space="preserve"> </w:t>
      </w:r>
      <w:r w:rsidR="00DA238C" w:rsidRPr="009B641B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B641B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Default="009B641B" w:rsidP="009B641B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1A4C7A" w:rsidRPr="009B641B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9B641B" w:rsidRPr="009B641B" w:rsidRDefault="009B641B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Default="009B641B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A4C7A" w:rsidRPr="009B641B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1A4C7A" w:rsidRPr="009B641B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технічної документації із землеустрою щодо</w:t>
      </w:r>
      <w:r w:rsidR="001A4C7A" w:rsidRPr="009B641B">
        <w:rPr>
          <w:rFonts w:ascii="Times New Roman" w:hAnsi="Times New Roman"/>
          <w:sz w:val="28"/>
          <w:szCs w:val="28"/>
          <w:lang w:val="uk-UA"/>
        </w:rPr>
        <w:t xml:space="preserve"> встановлення </w:t>
      </w:r>
      <w:r w:rsidRPr="009B641B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="001A4C7A" w:rsidRPr="009B641B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</w:t>
      </w:r>
      <w:r w:rsidR="00B52E0B" w:rsidRPr="009B64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9B641B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9B641B">
        <w:rPr>
          <w:sz w:val="28"/>
          <w:szCs w:val="28"/>
          <w:lang w:val="uk-UA"/>
        </w:rPr>
        <w:t xml:space="preserve"> </w:t>
      </w:r>
      <w:proofErr w:type="spellStart"/>
      <w:r w:rsidR="00C37D23" w:rsidRPr="009B641B">
        <w:rPr>
          <w:rFonts w:ascii="Times New Roman" w:hAnsi="Times New Roman"/>
          <w:bCs/>
          <w:sz w:val="28"/>
          <w:szCs w:val="28"/>
          <w:lang w:val="uk-UA"/>
        </w:rPr>
        <w:t>Хмель</w:t>
      </w:r>
      <w:proofErr w:type="spellEnd"/>
      <w:r w:rsidR="00C37D23" w:rsidRPr="009B641B">
        <w:rPr>
          <w:rFonts w:ascii="Times New Roman" w:hAnsi="Times New Roman"/>
          <w:bCs/>
          <w:sz w:val="28"/>
          <w:szCs w:val="28"/>
          <w:lang w:val="uk-UA"/>
        </w:rPr>
        <w:t xml:space="preserve"> Світлані Василівні </w:t>
      </w:r>
      <w:r w:rsidR="001A4C7A" w:rsidRPr="009B641B"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="00C37D23" w:rsidRPr="009B641B">
        <w:rPr>
          <w:rFonts w:ascii="Times New Roman" w:hAnsi="Times New Roman"/>
          <w:bCs/>
          <w:sz w:val="28"/>
          <w:szCs w:val="28"/>
          <w:lang w:val="uk-UA"/>
        </w:rPr>
        <w:t>2,9472</w:t>
      </w:r>
      <w:r w:rsidR="001A4C7A" w:rsidRPr="009B641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37D23" w:rsidRPr="009B641B">
        <w:rPr>
          <w:rFonts w:ascii="Times New Roman" w:hAnsi="Times New Roman"/>
          <w:bCs/>
          <w:sz w:val="28"/>
          <w:szCs w:val="28"/>
          <w:lang w:val="uk-UA"/>
        </w:rPr>
        <w:t xml:space="preserve"> №177 </w:t>
      </w:r>
      <w:r w:rsidR="001A4C7A" w:rsidRPr="009B641B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C37D23" w:rsidRPr="009B641B">
        <w:rPr>
          <w:rFonts w:ascii="Times New Roman" w:hAnsi="Times New Roman"/>
          <w:bCs/>
          <w:sz w:val="28"/>
          <w:szCs w:val="28"/>
          <w:lang w:val="uk-UA"/>
        </w:rPr>
        <w:t xml:space="preserve">ведення товарного сільськогосподарського виробництва із земель </w:t>
      </w:r>
      <w:r>
        <w:rPr>
          <w:rFonts w:ascii="Times New Roman" w:hAnsi="Times New Roman"/>
          <w:bCs/>
          <w:sz w:val="28"/>
          <w:szCs w:val="28"/>
          <w:lang w:val="uk-UA"/>
        </w:rPr>
        <w:t>колишнь</w:t>
      </w:r>
      <w:r w:rsidR="00C37D23" w:rsidRPr="009B641B">
        <w:rPr>
          <w:rFonts w:ascii="Times New Roman" w:hAnsi="Times New Roman"/>
          <w:bCs/>
          <w:sz w:val="28"/>
          <w:szCs w:val="28"/>
          <w:lang w:val="uk-UA"/>
        </w:rPr>
        <w:t xml:space="preserve">ого КСП «Мир» </w:t>
      </w:r>
      <w:proofErr w:type="spellStart"/>
      <w:r w:rsidR="00C37D23" w:rsidRPr="009B641B">
        <w:rPr>
          <w:rFonts w:ascii="Times New Roman" w:hAnsi="Times New Roman"/>
          <w:bCs/>
          <w:sz w:val="28"/>
          <w:szCs w:val="28"/>
          <w:lang w:val="uk-UA"/>
        </w:rPr>
        <w:t>с.Морозівка</w:t>
      </w:r>
      <w:proofErr w:type="spellEnd"/>
      <w:r w:rsidR="00256734" w:rsidRPr="009B641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9B641B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9B641B" w:rsidRPr="009B641B" w:rsidRDefault="009B641B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Default="009B641B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A4C7A" w:rsidRPr="009B641B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7B2096" w:rsidRPr="009B641B">
        <w:rPr>
          <w:sz w:val="28"/>
          <w:szCs w:val="28"/>
          <w:lang w:val="uk-UA"/>
        </w:rPr>
        <w:t xml:space="preserve"> </w:t>
      </w:r>
      <w:proofErr w:type="spellStart"/>
      <w:r w:rsidR="00C37D23" w:rsidRPr="009B641B">
        <w:rPr>
          <w:rFonts w:ascii="Times New Roman" w:hAnsi="Times New Roman"/>
          <w:bCs/>
          <w:sz w:val="28"/>
          <w:szCs w:val="28"/>
          <w:lang w:val="uk-UA"/>
        </w:rPr>
        <w:t>Хмель</w:t>
      </w:r>
      <w:proofErr w:type="spellEnd"/>
      <w:r w:rsidR="00C37D23" w:rsidRPr="009B641B">
        <w:rPr>
          <w:rFonts w:ascii="Times New Roman" w:hAnsi="Times New Roman"/>
          <w:bCs/>
          <w:sz w:val="28"/>
          <w:szCs w:val="28"/>
          <w:lang w:val="uk-UA"/>
        </w:rPr>
        <w:t xml:space="preserve"> Світлані Василівні </w:t>
      </w:r>
      <w:r w:rsidR="001A4C7A" w:rsidRPr="009B641B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9B641B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1A4C7A" w:rsidRPr="009B641B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9B641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A4C7A" w:rsidRPr="009B641B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9B641B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1A4C7A" w:rsidRPr="009B641B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9B641B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="001A4C7A" w:rsidRPr="009B641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B641B" w:rsidRPr="009B641B" w:rsidRDefault="009B641B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Pr="009B641B" w:rsidRDefault="009B641B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A4C7A" w:rsidRPr="009B641B">
        <w:rPr>
          <w:rFonts w:ascii="Times New Roman" w:hAnsi="Times New Roman"/>
          <w:bCs/>
          <w:sz w:val="28"/>
          <w:szCs w:val="28"/>
          <w:lang w:val="uk-UA"/>
        </w:rPr>
        <w:t>3.Після виготовлення технічної документації подати її на затвердження до міської ради.</w:t>
      </w:r>
    </w:p>
    <w:p w:rsidR="001A4C7A" w:rsidRPr="009B641B" w:rsidRDefault="009B641B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 </w:t>
      </w:r>
      <w:r w:rsidR="001A4C7A" w:rsidRPr="009B641B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A4C7A" w:rsidRPr="009B641B">
        <w:rPr>
          <w:rFonts w:ascii="Times New Roman" w:hAnsi="Times New Roman"/>
          <w:sz w:val="28"/>
          <w:szCs w:val="28"/>
          <w:lang w:val="uk-UA"/>
        </w:rPr>
        <w:t>.</w:t>
      </w:r>
      <w:r w:rsidR="001A4C7A" w:rsidRPr="009B641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1A4C7A" w:rsidRPr="009B641B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1A4C7A" w:rsidRPr="009B641B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1A4C7A" w:rsidRPr="009B641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9B641B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1A4C7A" w:rsidRPr="009B641B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1A4C7A" w:rsidRPr="009B641B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1A4C7A" w:rsidRPr="009B641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9B641B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1A4C7A" w:rsidRPr="009B641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9B641B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1A4C7A" w:rsidRPr="009B641B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1A4C7A" w:rsidRPr="009B641B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1A4C7A" w:rsidRPr="009B641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9B641B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1A4C7A" w:rsidRPr="009B641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9B641B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1A4C7A" w:rsidRPr="009B641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9B641B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1A4C7A" w:rsidRPr="009B641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9B641B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1A4C7A" w:rsidRPr="009B641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9B641B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1A4C7A" w:rsidRPr="009B641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9B641B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1A4C7A" w:rsidRPr="009B641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9B641B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1A4C7A" w:rsidRPr="009B641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9B641B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1A4C7A" w:rsidRPr="009B641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9B641B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1A4C7A" w:rsidRPr="009B641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9B641B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1A4C7A" w:rsidRPr="009B641B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1A4C7A" w:rsidRPr="009B641B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1A4C7A" w:rsidRPr="009B641B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1A4C7A" w:rsidRPr="009B641B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1A4C7A" w:rsidRPr="009B641B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9B641B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9B641B" w:rsidRDefault="009B641B" w:rsidP="007B2096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9B641B">
        <w:rPr>
          <w:b/>
          <w:sz w:val="28"/>
          <w:szCs w:val="28"/>
        </w:rPr>
        <w:t>Погребищенський</w:t>
      </w:r>
      <w:proofErr w:type="spellEnd"/>
      <w:r w:rsidRPr="009B641B">
        <w:rPr>
          <w:b/>
          <w:sz w:val="28"/>
          <w:szCs w:val="28"/>
        </w:rPr>
        <w:t xml:space="preserve"> м</w:t>
      </w:r>
      <w:r w:rsidR="001A4C7A" w:rsidRPr="009B641B">
        <w:rPr>
          <w:b/>
          <w:sz w:val="28"/>
          <w:szCs w:val="28"/>
        </w:rPr>
        <w:t>іський  голова                                    С.В</w:t>
      </w:r>
      <w:r w:rsidRPr="009B641B">
        <w:rPr>
          <w:b/>
          <w:sz w:val="28"/>
          <w:szCs w:val="28"/>
        </w:rPr>
        <w:t>ОЛИНСЬКИЙ</w:t>
      </w:r>
    </w:p>
    <w:sectPr w:rsidR="00C23241" w:rsidRPr="009B641B" w:rsidSect="009B641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60055"/>
    <w:rsid w:val="001A4C7A"/>
    <w:rsid w:val="001F46B0"/>
    <w:rsid w:val="00256734"/>
    <w:rsid w:val="00297B13"/>
    <w:rsid w:val="00304091"/>
    <w:rsid w:val="00317446"/>
    <w:rsid w:val="0033394D"/>
    <w:rsid w:val="00385534"/>
    <w:rsid w:val="003914DE"/>
    <w:rsid w:val="00402717"/>
    <w:rsid w:val="004D3624"/>
    <w:rsid w:val="005A0493"/>
    <w:rsid w:val="00606D34"/>
    <w:rsid w:val="006F5B6A"/>
    <w:rsid w:val="00773856"/>
    <w:rsid w:val="007B2096"/>
    <w:rsid w:val="0081342E"/>
    <w:rsid w:val="00870D21"/>
    <w:rsid w:val="0087494E"/>
    <w:rsid w:val="008A3AE8"/>
    <w:rsid w:val="008D6670"/>
    <w:rsid w:val="00956534"/>
    <w:rsid w:val="009B641B"/>
    <w:rsid w:val="009E4F6B"/>
    <w:rsid w:val="00B31307"/>
    <w:rsid w:val="00B52E0B"/>
    <w:rsid w:val="00BF4B1F"/>
    <w:rsid w:val="00C227D5"/>
    <w:rsid w:val="00C23241"/>
    <w:rsid w:val="00C36CA8"/>
    <w:rsid w:val="00C37D23"/>
    <w:rsid w:val="00D50D6F"/>
    <w:rsid w:val="00D87CE5"/>
    <w:rsid w:val="00DA238C"/>
    <w:rsid w:val="00DB10AC"/>
    <w:rsid w:val="00DC45DA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C37D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C37D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D3A97-0509-49D0-804D-519B50F90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1191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2021-04-15T07:38:00Z</cp:lastPrinted>
  <dcterms:created xsi:type="dcterms:W3CDTF">2021-04-09T06:54:00Z</dcterms:created>
  <dcterms:modified xsi:type="dcterms:W3CDTF">2021-05-20T07:38:00Z</dcterms:modified>
</cp:coreProperties>
</file>